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7D6158"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Pr="007D6158">
        <w:rPr>
          <w:rFonts w:ascii="Times New Roman" w:hAnsi="Times New Roman" w:cs="Times New Roman"/>
          <w:b/>
          <w:sz w:val="28"/>
          <w:szCs w:val="28"/>
        </w:rPr>
        <w:t>»</w:t>
      </w: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>Совет депутатов первого созыва</w:t>
      </w: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7D6158" w:rsidRDefault="00EA55A8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 xml:space="preserve">Сорок </w:t>
      </w:r>
      <w:r w:rsidR="007D6158" w:rsidRPr="007D6158">
        <w:rPr>
          <w:rFonts w:ascii="Times New Roman" w:hAnsi="Times New Roman" w:cs="Times New Roman"/>
          <w:b/>
          <w:sz w:val="28"/>
          <w:szCs w:val="28"/>
        </w:rPr>
        <w:t xml:space="preserve"> третья</w:t>
      </w:r>
      <w:r w:rsidRPr="007D61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6158" w:rsidRPr="007D61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6158">
        <w:rPr>
          <w:rFonts w:ascii="Times New Roman" w:hAnsi="Times New Roman" w:cs="Times New Roman"/>
          <w:b/>
          <w:sz w:val="28"/>
          <w:szCs w:val="28"/>
        </w:rPr>
        <w:t>вне</w:t>
      </w:r>
      <w:r w:rsidR="007A6C75" w:rsidRPr="007D6158">
        <w:rPr>
          <w:rFonts w:ascii="Times New Roman" w:hAnsi="Times New Roman" w:cs="Times New Roman"/>
          <w:b/>
          <w:sz w:val="28"/>
          <w:szCs w:val="28"/>
        </w:rPr>
        <w:t xml:space="preserve">очередная </w:t>
      </w:r>
      <w:r w:rsidR="00A61132" w:rsidRPr="007D6158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7D6158" w:rsidRDefault="009F6708" w:rsidP="002D31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61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125" w:rsidRDefault="00EA55A8" w:rsidP="00A611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6158">
        <w:rPr>
          <w:rFonts w:ascii="Times New Roman" w:hAnsi="Times New Roman" w:cs="Times New Roman"/>
          <w:sz w:val="28"/>
          <w:szCs w:val="28"/>
        </w:rPr>
        <w:t>2</w:t>
      </w:r>
      <w:r w:rsidR="009E2619" w:rsidRPr="007D6158">
        <w:rPr>
          <w:rFonts w:ascii="Times New Roman" w:hAnsi="Times New Roman" w:cs="Times New Roman"/>
          <w:sz w:val="28"/>
          <w:szCs w:val="28"/>
        </w:rPr>
        <w:t>4  июня</w:t>
      </w:r>
      <w:r w:rsidR="007A6C75" w:rsidRPr="007D6158">
        <w:rPr>
          <w:rFonts w:ascii="Times New Roman" w:hAnsi="Times New Roman" w:cs="Times New Roman"/>
          <w:sz w:val="28"/>
          <w:szCs w:val="28"/>
        </w:rPr>
        <w:t xml:space="preserve"> </w:t>
      </w:r>
      <w:r w:rsidR="006410EC" w:rsidRPr="007D6158">
        <w:rPr>
          <w:rFonts w:ascii="Times New Roman" w:hAnsi="Times New Roman" w:cs="Times New Roman"/>
          <w:sz w:val="28"/>
          <w:szCs w:val="28"/>
        </w:rPr>
        <w:t xml:space="preserve"> </w:t>
      </w:r>
      <w:r w:rsidR="007A6C75" w:rsidRPr="007D6158">
        <w:rPr>
          <w:rFonts w:ascii="Times New Roman" w:hAnsi="Times New Roman" w:cs="Times New Roman"/>
          <w:sz w:val="28"/>
          <w:szCs w:val="28"/>
        </w:rPr>
        <w:t>201</w:t>
      </w:r>
      <w:r w:rsidRPr="007D6158">
        <w:rPr>
          <w:rFonts w:ascii="Times New Roman" w:hAnsi="Times New Roman" w:cs="Times New Roman"/>
          <w:sz w:val="28"/>
          <w:szCs w:val="28"/>
        </w:rPr>
        <w:t>6</w:t>
      </w:r>
      <w:r w:rsidR="001F4DD7" w:rsidRPr="007D6158">
        <w:rPr>
          <w:rFonts w:ascii="Times New Roman" w:hAnsi="Times New Roman" w:cs="Times New Roman"/>
          <w:sz w:val="28"/>
          <w:szCs w:val="28"/>
        </w:rPr>
        <w:t xml:space="preserve"> года</w:t>
      </w:r>
      <w:r w:rsidR="00A61132" w:rsidRPr="007D6158">
        <w:rPr>
          <w:rFonts w:ascii="Times New Roman" w:hAnsi="Times New Roman" w:cs="Times New Roman"/>
          <w:sz w:val="28"/>
          <w:szCs w:val="28"/>
        </w:rPr>
        <w:t xml:space="preserve"> </w:t>
      </w:r>
      <w:r w:rsidR="00F15EDE" w:rsidRPr="007D6158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7D6158">
        <w:rPr>
          <w:rFonts w:ascii="Times New Roman" w:hAnsi="Times New Roman" w:cs="Times New Roman"/>
          <w:sz w:val="28"/>
          <w:szCs w:val="28"/>
        </w:rPr>
        <w:t xml:space="preserve"> </w:t>
      </w:r>
      <w:r w:rsidR="007A6C75" w:rsidRPr="007D615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D3125" w:rsidRPr="007D6158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D27E8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D3125" w:rsidRPr="007D6158">
        <w:rPr>
          <w:rFonts w:ascii="Times New Roman" w:hAnsi="Times New Roman" w:cs="Times New Roman"/>
          <w:sz w:val="28"/>
          <w:szCs w:val="28"/>
        </w:rPr>
        <w:t xml:space="preserve">№ </w:t>
      </w:r>
      <w:r w:rsidR="009E2619" w:rsidRPr="007D6158">
        <w:rPr>
          <w:rFonts w:ascii="Times New Roman" w:hAnsi="Times New Roman" w:cs="Times New Roman"/>
          <w:sz w:val="28"/>
          <w:szCs w:val="28"/>
        </w:rPr>
        <w:t>1</w:t>
      </w:r>
      <w:r w:rsidR="00D27E8C">
        <w:rPr>
          <w:rFonts w:ascii="Times New Roman" w:hAnsi="Times New Roman" w:cs="Times New Roman"/>
          <w:sz w:val="28"/>
          <w:szCs w:val="28"/>
        </w:rPr>
        <w:t>71</w:t>
      </w:r>
    </w:p>
    <w:p w:rsidR="006244B8" w:rsidRDefault="006244B8" w:rsidP="00A611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7E8C" w:rsidRDefault="00D27E8C" w:rsidP="00D27E8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27E8C">
        <w:rPr>
          <w:rFonts w:ascii="Times New Roman" w:hAnsi="Times New Roman" w:cs="Times New Roman"/>
          <w:sz w:val="28"/>
          <w:szCs w:val="28"/>
        </w:rPr>
        <w:t>«О внесении изм</w:t>
      </w:r>
      <w:bookmarkStart w:id="0" w:name="_GoBack"/>
      <w:bookmarkEnd w:id="0"/>
      <w:r w:rsidRPr="00D27E8C">
        <w:rPr>
          <w:rFonts w:ascii="Times New Roman" w:hAnsi="Times New Roman" w:cs="Times New Roman"/>
          <w:sz w:val="28"/>
          <w:szCs w:val="28"/>
        </w:rPr>
        <w:t xml:space="preserve">енений </w:t>
      </w:r>
      <w:r>
        <w:rPr>
          <w:rFonts w:ascii="Times New Roman" w:hAnsi="Times New Roman" w:cs="Times New Roman"/>
          <w:sz w:val="28"/>
          <w:szCs w:val="28"/>
        </w:rPr>
        <w:t xml:space="preserve">и дополнений </w:t>
      </w:r>
      <w:r w:rsidRPr="00D27E8C">
        <w:rPr>
          <w:rFonts w:ascii="Times New Roman" w:hAnsi="Times New Roman" w:cs="Times New Roman"/>
          <w:sz w:val="28"/>
          <w:szCs w:val="28"/>
        </w:rPr>
        <w:t xml:space="preserve">в Регламент Совета депутатов  </w:t>
      </w:r>
    </w:p>
    <w:p w:rsidR="000C2B59" w:rsidRDefault="000C2B59" w:rsidP="00D27E8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27E8C" w:rsidRPr="00D27E8C" w:rsidRDefault="00D27E8C" w:rsidP="00D27E8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27E8C"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 w:rsidRPr="00D27E8C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D27E8C">
        <w:rPr>
          <w:rFonts w:ascii="Times New Roman" w:hAnsi="Times New Roman" w:cs="Times New Roman"/>
          <w:sz w:val="28"/>
          <w:szCs w:val="28"/>
        </w:rPr>
        <w:t>»</w:t>
      </w:r>
    </w:p>
    <w:p w:rsidR="00D27E8C" w:rsidRPr="00D27E8C" w:rsidRDefault="00D27E8C" w:rsidP="00D27E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7E8C" w:rsidRPr="00D27E8C" w:rsidRDefault="00D27E8C" w:rsidP="00D27E8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E8C">
        <w:rPr>
          <w:rFonts w:ascii="Times New Roman" w:hAnsi="Times New Roman" w:cs="Times New Roman"/>
          <w:sz w:val="28"/>
          <w:szCs w:val="28"/>
        </w:rPr>
        <w:t xml:space="preserve">В соответствии с   Федеральным законом от 06.10.2003 № 131-ФЗ «Об общих принципах организации местного самоуправления в Российской Федерации», Совет депутатов </w:t>
      </w:r>
      <w:r w:rsidRPr="00D27E8C">
        <w:rPr>
          <w:rFonts w:ascii="Times New Roman" w:hAnsi="Times New Roman" w:cs="Times New Roman"/>
          <w:b/>
          <w:sz w:val="28"/>
          <w:szCs w:val="28"/>
        </w:rPr>
        <w:t>решил</w:t>
      </w:r>
      <w:r w:rsidRPr="00D27E8C">
        <w:rPr>
          <w:rFonts w:ascii="Times New Roman" w:hAnsi="Times New Roman" w:cs="Times New Roman"/>
          <w:sz w:val="28"/>
          <w:szCs w:val="28"/>
        </w:rPr>
        <w:t>:</w:t>
      </w:r>
    </w:p>
    <w:p w:rsidR="00D27E8C" w:rsidRPr="00D27E8C" w:rsidRDefault="00D27E8C" w:rsidP="00D27E8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E8C">
        <w:rPr>
          <w:rFonts w:ascii="Times New Roman" w:hAnsi="Times New Roman" w:cs="Times New Roman"/>
          <w:sz w:val="28"/>
          <w:szCs w:val="28"/>
        </w:rPr>
        <w:t>1. Внести изменения и дополнения в Регламент Совета депутатов муниципального образования «</w:t>
      </w:r>
      <w:proofErr w:type="spellStart"/>
      <w:r w:rsidRPr="00D27E8C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D27E8C">
        <w:rPr>
          <w:rFonts w:ascii="Times New Roman" w:hAnsi="Times New Roman" w:cs="Times New Roman"/>
          <w:sz w:val="28"/>
          <w:szCs w:val="28"/>
        </w:rPr>
        <w:t xml:space="preserve">», утвержденный </w:t>
      </w:r>
      <w:r w:rsidR="00EE3E93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Pr="00D27E8C">
        <w:rPr>
          <w:rFonts w:ascii="Times New Roman" w:hAnsi="Times New Roman" w:cs="Times New Roman"/>
          <w:sz w:val="28"/>
          <w:szCs w:val="28"/>
        </w:rPr>
        <w:t>Совет</w:t>
      </w:r>
      <w:r w:rsidR="00EE3E93">
        <w:rPr>
          <w:rFonts w:ascii="Times New Roman" w:hAnsi="Times New Roman" w:cs="Times New Roman"/>
          <w:sz w:val="28"/>
          <w:szCs w:val="28"/>
        </w:rPr>
        <w:t>а</w:t>
      </w:r>
      <w:r w:rsidRPr="00D27E8C">
        <w:rPr>
          <w:rFonts w:ascii="Times New Roman" w:hAnsi="Times New Roman" w:cs="Times New Roman"/>
          <w:sz w:val="28"/>
          <w:szCs w:val="28"/>
        </w:rPr>
        <w:t xml:space="preserve"> депутатов муниципального образования «</w:t>
      </w:r>
      <w:proofErr w:type="spellStart"/>
      <w:r w:rsidRPr="00D27E8C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D27E8C">
        <w:rPr>
          <w:rFonts w:ascii="Times New Roman" w:hAnsi="Times New Roman" w:cs="Times New Roman"/>
          <w:sz w:val="28"/>
          <w:szCs w:val="28"/>
        </w:rPr>
        <w:t xml:space="preserve">» </w:t>
      </w:r>
      <w:r w:rsidR="00EE3E9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E8C">
        <w:rPr>
          <w:rFonts w:ascii="Times New Roman" w:hAnsi="Times New Roman" w:cs="Times New Roman"/>
          <w:sz w:val="28"/>
          <w:szCs w:val="28"/>
        </w:rPr>
        <w:t>28.12.2012 № 29 «Об утверждении Регламента Совета депутатов муниципального образования «</w:t>
      </w:r>
      <w:proofErr w:type="spellStart"/>
      <w:r w:rsidRPr="00D27E8C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D27E8C">
        <w:rPr>
          <w:rFonts w:ascii="Times New Roman" w:hAnsi="Times New Roman" w:cs="Times New Roman"/>
          <w:sz w:val="28"/>
          <w:szCs w:val="28"/>
        </w:rPr>
        <w:t>»:</w:t>
      </w:r>
    </w:p>
    <w:p w:rsidR="00D27E8C" w:rsidRPr="00D27E8C" w:rsidRDefault="00D27E8C" w:rsidP="00D27E8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E8C">
        <w:rPr>
          <w:rFonts w:ascii="Times New Roman" w:hAnsi="Times New Roman" w:cs="Times New Roman"/>
          <w:sz w:val="28"/>
          <w:szCs w:val="28"/>
        </w:rPr>
        <w:t>1.1. Пункт 7 изложить в новой редакции:</w:t>
      </w:r>
    </w:p>
    <w:p w:rsidR="00D27E8C" w:rsidRPr="00D27E8C" w:rsidRDefault="00D27E8C" w:rsidP="00D27E8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E8C">
        <w:rPr>
          <w:rFonts w:ascii="Times New Roman" w:hAnsi="Times New Roman" w:cs="Times New Roman"/>
          <w:sz w:val="28"/>
          <w:szCs w:val="28"/>
        </w:rPr>
        <w:t>«7. Деятельность Совета депутатов осуществляется на основе плана работы Совета депутатов, утверждаемого на год</w:t>
      </w:r>
      <w:proofErr w:type="gramStart"/>
      <w:r w:rsidRPr="00D27E8C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D27E8C" w:rsidRPr="00D27E8C" w:rsidRDefault="00D27E8C" w:rsidP="00D27E8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E8C">
        <w:rPr>
          <w:rFonts w:ascii="Times New Roman" w:hAnsi="Times New Roman" w:cs="Times New Roman"/>
          <w:sz w:val="28"/>
          <w:szCs w:val="28"/>
        </w:rPr>
        <w:t>1.2. Дополнить пунктами 7.1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E8C">
        <w:rPr>
          <w:rFonts w:ascii="Times New Roman" w:hAnsi="Times New Roman" w:cs="Times New Roman"/>
          <w:sz w:val="28"/>
          <w:szCs w:val="28"/>
        </w:rPr>
        <w:t>- 7.6 следующего содержания:</w:t>
      </w:r>
    </w:p>
    <w:p w:rsidR="00D27E8C" w:rsidRPr="00D27E8C" w:rsidRDefault="00D27E8C" w:rsidP="00D27E8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E8C">
        <w:rPr>
          <w:rFonts w:ascii="Times New Roman" w:hAnsi="Times New Roman" w:cs="Times New Roman"/>
          <w:sz w:val="28"/>
          <w:szCs w:val="28"/>
        </w:rPr>
        <w:t>«7.1. Проект плана работы Совета депутатов формируется председателем Совета депутатов в соответствии с предложениями, поступившими от постоянных комиссий Совета депутатов, депутатов Совета депутатов, главы муниципального образования «</w:t>
      </w:r>
      <w:proofErr w:type="spellStart"/>
      <w:r w:rsidRPr="00D27E8C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D27E8C">
        <w:rPr>
          <w:rFonts w:ascii="Times New Roman" w:hAnsi="Times New Roman" w:cs="Times New Roman"/>
          <w:sz w:val="28"/>
          <w:szCs w:val="28"/>
        </w:rPr>
        <w:t>», прокурора района, иных субъектов определенных регламентом.</w:t>
      </w:r>
    </w:p>
    <w:p w:rsidR="00D27E8C" w:rsidRPr="00D27E8C" w:rsidRDefault="00D27E8C" w:rsidP="00D27E8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E8C">
        <w:rPr>
          <w:rFonts w:ascii="Times New Roman" w:hAnsi="Times New Roman" w:cs="Times New Roman"/>
          <w:sz w:val="28"/>
          <w:szCs w:val="28"/>
        </w:rPr>
        <w:t>7.2. Предложения подаются в письменной форме на имя председателя Совета депутатов не позднее 10 декабря.</w:t>
      </w:r>
    </w:p>
    <w:p w:rsidR="00D27E8C" w:rsidRPr="00D27E8C" w:rsidRDefault="00D27E8C" w:rsidP="00D27E8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E8C">
        <w:rPr>
          <w:rFonts w:ascii="Times New Roman" w:hAnsi="Times New Roman" w:cs="Times New Roman"/>
          <w:sz w:val="28"/>
          <w:szCs w:val="28"/>
        </w:rPr>
        <w:t xml:space="preserve">7.3. Граждане, органы территориального общественного самоуправления, организации могут вносить предложения в план работы Совета депутатов </w:t>
      </w:r>
      <w:proofErr w:type="gramStart"/>
      <w:r w:rsidRPr="00D27E8C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D27E8C">
        <w:rPr>
          <w:rFonts w:ascii="Times New Roman" w:hAnsi="Times New Roman" w:cs="Times New Roman"/>
          <w:sz w:val="28"/>
          <w:szCs w:val="28"/>
        </w:rPr>
        <w:t xml:space="preserve"> субъектов, указанных в пункте 7.1 настоящего Регламента.</w:t>
      </w:r>
    </w:p>
    <w:p w:rsidR="00D27E8C" w:rsidRPr="00D27E8C" w:rsidRDefault="00D27E8C" w:rsidP="00D27E8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E8C">
        <w:rPr>
          <w:rFonts w:ascii="Times New Roman" w:hAnsi="Times New Roman" w:cs="Times New Roman"/>
          <w:sz w:val="28"/>
          <w:szCs w:val="28"/>
        </w:rPr>
        <w:lastRenderedPageBreak/>
        <w:t>7.4. В плане работы Совета депутатов определяются примерные наименования проектов решений и вопросов, выносимых на рассмотрение Совета депутатов, указываются лица, ответственные за их подготовку, а также сроки рассмотрения.</w:t>
      </w:r>
    </w:p>
    <w:p w:rsidR="00D27E8C" w:rsidRPr="00D27E8C" w:rsidRDefault="00D27E8C" w:rsidP="00D27E8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E8C">
        <w:rPr>
          <w:rFonts w:ascii="Times New Roman" w:hAnsi="Times New Roman" w:cs="Times New Roman"/>
          <w:sz w:val="28"/>
          <w:szCs w:val="28"/>
        </w:rPr>
        <w:t>7.5. План работы Совета депутатов утверждается решением Совета депутатов на последнем заседании, проводимом в году, предшествующем планируемому периоду.</w:t>
      </w:r>
    </w:p>
    <w:p w:rsidR="00D27E8C" w:rsidRPr="00D27E8C" w:rsidRDefault="00D27E8C" w:rsidP="00D27E8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E8C">
        <w:rPr>
          <w:rFonts w:ascii="Times New Roman" w:hAnsi="Times New Roman" w:cs="Times New Roman"/>
          <w:sz w:val="28"/>
          <w:szCs w:val="28"/>
        </w:rPr>
        <w:t>7.6. В течение планируемого периода в план работы Совета депутатов могут вноситься изменения и дополнения, оформленные решением Совета депутатов</w:t>
      </w:r>
      <w:proofErr w:type="gramStart"/>
      <w:r w:rsidRPr="00D27E8C">
        <w:rPr>
          <w:rFonts w:ascii="Times New Roman" w:hAnsi="Times New Roman" w:cs="Times New Roman"/>
          <w:sz w:val="28"/>
          <w:szCs w:val="28"/>
        </w:rPr>
        <w:t xml:space="preserve">.». </w:t>
      </w:r>
      <w:proofErr w:type="gramEnd"/>
    </w:p>
    <w:p w:rsidR="00D27E8C" w:rsidRPr="00D27E8C" w:rsidRDefault="00D27E8C" w:rsidP="00D27E8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D27E8C" w:rsidRPr="00D27E8C" w:rsidRDefault="00D27E8C" w:rsidP="00D27E8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27E8C" w:rsidRPr="00D27E8C" w:rsidRDefault="00D27E8C" w:rsidP="00D27E8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27E8C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D27E8C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D27E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3E93" w:rsidRDefault="00D27E8C" w:rsidP="00D27E8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27E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7E8C" w:rsidRPr="00D27E8C" w:rsidRDefault="00EE3E93" w:rsidP="00D27E8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D27E8C" w:rsidRPr="00D27E8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27E8C" w:rsidRPr="00D27E8C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="00D27E8C" w:rsidRPr="00D27E8C">
        <w:rPr>
          <w:rFonts w:ascii="Times New Roman" w:hAnsi="Times New Roman" w:cs="Times New Roman"/>
          <w:sz w:val="28"/>
          <w:szCs w:val="28"/>
        </w:rPr>
        <w:t xml:space="preserve">»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27E8C" w:rsidRPr="00D27E8C">
        <w:rPr>
          <w:rFonts w:ascii="Times New Roman" w:hAnsi="Times New Roman" w:cs="Times New Roman"/>
          <w:sz w:val="28"/>
          <w:szCs w:val="28"/>
        </w:rPr>
        <w:t xml:space="preserve">О.А. </w:t>
      </w:r>
      <w:proofErr w:type="spellStart"/>
      <w:r w:rsidR="00D27E8C" w:rsidRPr="00D27E8C">
        <w:rPr>
          <w:rFonts w:ascii="Times New Roman" w:hAnsi="Times New Roman" w:cs="Times New Roman"/>
          <w:sz w:val="28"/>
          <w:szCs w:val="28"/>
        </w:rPr>
        <w:t>Клементьева</w:t>
      </w:r>
      <w:proofErr w:type="spellEnd"/>
    </w:p>
    <w:p w:rsidR="00D27E8C" w:rsidRPr="00D27E8C" w:rsidRDefault="00D27E8C" w:rsidP="00D27E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7E8C" w:rsidRPr="00D27E8C" w:rsidRDefault="00D27E8C" w:rsidP="00D27E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E8C" w:rsidRPr="00D27E8C" w:rsidRDefault="00D27E8C" w:rsidP="00D27E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E8C" w:rsidRPr="00D27E8C" w:rsidRDefault="00D27E8C" w:rsidP="00D27E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E8C" w:rsidRPr="00D27E8C" w:rsidRDefault="00D27E8C" w:rsidP="00A611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7E8C" w:rsidRDefault="00D27E8C" w:rsidP="00A611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7E8C" w:rsidRDefault="00D27E8C" w:rsidP="00A6113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27E8C" w:rsidSect="00D27E8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5"/>
    <w:multiLevelType w:val="multilevel"/>
    <w:tmpl w:val="00000004"/>
    <w:lvl w:ilvl="0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>
    <w:nsid w:val="00000009"/>
    <w:multiLevelType w:val="multilevel"/>
    <w:tmpl w:val="00000008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6">
    <w:nsid w:val="0000000D"/>
    <w:multiLevelType w:val="multilevel"/>
    <w:tmpl w:val="0000000C"/>
    <w:lvl w:ilvl="0">
      <w:start w:val="7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7">
    <w:nsid w:val="59F731A2"/>
    <w:multiLevelType w:val="multilevel"/>
    <w:tmpl w:val="27F2D2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75557"/>
    <w:rsid w:val="0008765E"/>
    <w:rsid w:val="00090E66"/>
    <w:rsid w:val="000C2B59"/>
    <w:rsid w:val="000C7556"/>
    <w:rsid w:val="000D621A"/>
    <w:rsid w:val="000E5420"/>
    <w:rsid w:val="000E7DF3"/>
    <w:rsid w:val="0012205F"/>
    <w:rsid w:val="00161863"/>
    <w:rsid w:val="001D4051"/>
    <w:rsid w:val="001D44D5"/>
    <w:rsid w:val="001D7566"/>
    <w:rsid w:val="001F3EF4"/>
    <w:rsid w:val="001F4DD7"/>
    <w:rsid w:val="00223122"/>
    <w:rsid w:val="00251F7E"/>
    <w:rsid w:val="00266D69"/>
    <w:rsid w:val="002A659F"/>
    <w:rsid w:val="002D3125"/>
    <w:rsid w:val="002D4434"/>
    <w:rsid w:val="00332AD8"/>
    <w:rsid w:val="00355920"/>
    <w:rsid w:val="00375FC7"/>
    <w:rsid w:val="003B7134"/>
    <w:rsid w:val="003C1457"/>
    <w:rsid w:val="003F341E"/>
    <w:rsid w:val="004159B1"/>
    <w:rsid w:val="00475879"/>
    <w:rsid w:val="00481466"/>
    <w:rsid w:val="004F5A8C"/>
    <w:rsid w:val="00507340"/>
    <w:rsid w:val="00515F87"/>
    <w:rsid w:val="00561E0F"/>
    <w:rsid w:val="00574B16"/>
    <w:rsid w:val="005D675A"/>
    <w:rsid w:val="006244B8"/>
    <w:rsid w:val="006410EC"/>
    <w:rsid w:val="00646D5A"/>
    <w:rsid w:val="0065081B"/>
    <w:rsid w:val="006A4163"/>
    <w:rsid w:val="006B0DF3"/>
    <w:rsid w:val="007043A9"/>
    <w:rsid w:val="007354A0"/>
    <w:rsid w:val="00775554"/>
    <w:rsid w:val="007870C2"/>
    <w:rsid w:val="007A6C75"/>
    <w:rsid w:val="007C386C"/>
    <w:rsid w:val="007C3DA0"/>
    <w:rsid w:val="007D6158"/>
    <w:rsid w:val="007D7F8E"/>
    <w:rsid w:val="007D7FA5"/>
    <w:rsid w:val="00855F6C"/>
    <w:rsid w:val="008C6646"/>
    <w:rsid w:val="008E7EB2"/>
    <w:rsid w:val="008F5EC7"/>
    <w:rsid w:val="009475F8"/>
    <w:rsid w:val="00974D94"/>
    <w:rsid w:val="009A6BC9"/>
    <w:rsid w:val="009D4F19"/>
    <w:rsid w:val="009E2619"/>
    <w:rsid w:val="009F6708"/>
    <w:rsid w:val="00A25457"/>
    <w:rsid w:val="00A3056F"/>
    <w:rsid w:val="00A5340C"/>
    <w:rsid w:val="00A61132"/>
    <w:rsid w:val="00AB0F96"/>
    <w:rsid w:val="00B03507"/>
    <w:rsid w:val="00B27DB0"/>
    <w:rsid w:val="00BA5572"/>
    <w:rsid w:val="00BF6B45"/>
    <w:rsid w:val="00C14F58"/>
    <w:rsid w:val="00C50FCC"/>
    <w:rsid w:val="00C7794F"/>
    <w:rsid w:val="00CB2D00"/>
    <w:rsid w:val="00CD7E96"/>
    <w:rsid w:val="00D10063"/>
    <w:rsid w:val="00D124DE"/>
    <w:rsid w:val="00D27E8C"/>
    <w:rsid w:val="00D32D1A"/>
    <w:rsid w:val="00D34213"/>
    <w:rsid w:val="00D928B7"/>
    <w:rsid w:val="00DD174E"/>
    <w:rsid w:val="00DF335C"/>
    <w:rsid w:val="00E22F8D"/>
    <w:rsid w:val="00E60286"/>
    <w:rsid w:val="00E7422E"/>
    <w:rsid w:val="00EA4BA9"/>
    <w:rsid w:val="00EA55A8"/>
    <w:rsid w:val="00EE3E93"/>
    <w:rsid w:val="00F0425C"/>
    <w:rsid w:val="00F15EDE"/>
    <w:rsid w:val="00F302EB"/>
    <w:rsid w:val="00F32C5B"/>
    <w:rsid w:val="00F376FE"/>
    <w:rsid w:val="00F575F4"/>
    <w:rsid w:val="00F9368E"/>
    <w:rsid w:val="00FE4C48"/>
    <w:rsid w:val="00FF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character" w:customStyle="1" w:styleId="1">
    <w:name w:val="Заголовок №1_"/>
    <w:link w:val="10"/>
    <w:uiPriority w:val="99"/>
    <w:rsid w:val="00A25457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link w:val="a5"/>
    <w:uiPriority w:val="99"/>
    <w:rsid w:val="00A25457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A25457"/>
    <w:rPr>
      <w:rFonts w:ascii="Times New Roman" w:hAnsi="Times New Roman" w:cs="Times New Roman"/>
      <w:spacing w:val="30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25457"/>
    <w:pPr>
      <w:shd w:val="clear" w:color="auto" w:fill="FFFFFF"/>
      <w:spacing w:after="120" w:line="240" w:lineRule="atLeast"/>
      <w:outlineLvl w:val="0"/>
    </w:pPr>
    <w:rPr>
      <w:rFonts w:ascii="Times New Roman" w:hAnsi="Times New Roman"/>
      <w:b/>
      <w:bCs/>
      <w:sz w:val="28"/>
      <w:szCs w:val="28"/>
    </w:rPr>
  </w:style>
  <w:style w:type="paragraph" w:styleId="a5">
    <w:name w:val="Body Text"/>
    <w:basedOn w:val="a"/>
    <w:link w:val="11"/>
    <w:uiPriority w:val="99"/>
    <w:rsid w:val="00A25457"/>
    <w:pPr>
      <w:shd w:val="clear" w:color="auto" w:fill="FFFFFF"/>
      <w:spacing w:before="120" w:after="0" w:line="360" w:lineRule="exact"/>
    </w:pPr>
    <w:rPr>
      <w:rFonts w:ascii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uiPriority w:val="99"/>
    <w:semiHidden/>
    <w:rsid w:val="00A25457"/>
  </w:style>
  <w:style w:type="paragraph" w:styleId="a7">
    <w:name w:val="No Spacing"/>
    <w:uiPriority w:val="1"/>
    <w:qFormat/>
    <w:rsid w:val="00EA55A8"/>
    <w:pPr>
      <w:spacing w:after="0" w:line="240" w:lineRule="auto"/>
    </w:pPr>
  </w:style>
  <w:style w:type="paragraph" w:customStyle="1" w:styleId="ConsPlusNormal">
    <w:name w:val="ConsPlusNormal"/>
    <w:rsid w:val="007D61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7D61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character" w:customStyle="1" w:styleId="1">
    <w:name w:val="Заголовок №1_"/>
    <w:link w:val="10"/>
    <w:uiPriority w:val="99"/>
    <w:rsid w:val="00A25457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link w:val="a5"/>
    <w:uiPriority w:val="99"/>
    <w:rsid w:val="00A25457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A25457"/>
    <w:rPr>
      <w:rFonts w:ascii="Times New Roman" w:hAnsi="Times New Roman" w:cs="Times New Roman"/>
      <w:spacing w:val="30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25457"/>
    <w:pPr>
      <w:shd w:val="clear" w:color="auto" w:fill="FFFFFF"/>
      <w:spacing w:after="120" w:line="240" w:lineRule="atLeast"/>
      <w:outlineLvl w:val="0"/>
    </w:pPr>
    <w:rPr>
      <w:rFonts w:ascii="Times New Roman" w:hAnsi="Times New Roman"/>
      <w:b/>
      <w:bCs/>
      <w:sz w:val="28"/>
      <w:szCs w:val="28"/>
    </w:rPr>
  </w:style>
  <w:style w:type="paragraph" w:styleId="a5">
    <w:name w:val="Body Text"/>
    <w:basedOn w:val="a"/>
    <w:link w:val="11"/>
    <w:uiPriority w:val="99"/>
    <w:rsid w:val="00A25457"/>
    <w:pPr>
      <w:shd w:val="clear" w:color="auto" w:fill="FFFFFF"/>
      <w:spacing w:before="120" w:after="0" w:line="360" w:lineRule="exact"/>
    </w:pPr>
    <w:rPr>
      <w:rFonts w:ascii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uiPriority w:val="99"/>
    <w:semiHidden/>
    <w:rsid w:val="00A25457"/>
  </w:style>
  <w:style w:type="paragraph" w:styleId="a7">
    <w:name w:val="No Spacing"/>
    <w:uiPriority w:val="1"/>
    <w:qFormat/>
    <w:rsid w:val="00EA55A8"/>
    <w:pPr>
      <w:spacing w:after="0" w:line="240" w:lineRule="auto"/>
    </w:pPr>
  </w:style>
  <w:style w:type="paragraph" w:customStyle="1" w:styleId="ConsPlusNormal">
    <w:name w:val="ConsPlusNormal"/>
    <w:rsid w:val="007D61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7D61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1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968AE-D9AA-49F1-8EF3-69E2C25BC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2016-06-28T12:24:00Z</cp:lastPrinted>
  <dcterms:created xsi:type="dcterms:W3CDTF">2016-06-28T12:27:00Z</dcterms:created>
  <dcterms:modified xsi:type="dcterms:W3CDTF">2016-06-28T13:27:00Z</dcterms:modified>
</cp:coreProperties>
</file>